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D0F2" w14:textId="77777777" w:rsidR="00D201D0" w:rsidRDefault="00000000">
      <w:pPr>
        <w:jc w:val="center"/>
      </w:pPr>
      <w:r>
        <w:rPr>
          <w:b/>
          <w:color w:val="5D3FD3"/>
          <w:sz w:val="44"/>
        </w:rPr>
        <w:t>Client Intake Form</w:t>
      </w:r>
    </w:p>
    <w:p w14:paraId="74A1B5D8" w14:textId="77777777" w:rsidR="00D201D0" w:rsidRDefault="00000000">
      <w:pPr>
        <w:jc w:val="center"/>
      </w:pPr>
      <w:r>
        <w:rPr>
          <w:color w:val="008080"/>
          <w:sz w:val="28"/>
        </w:rPr>
        <w:t>Residential Cleaning Academy</w:t>
      </w:r>
    </w:p>
    <w:p w14:paraId="7ACA08D1" w14:textId="77777777" w:rsidR="00D201D0" w:rsidRDefault="00D201D0"/>
    <w:p w14:paraId="33C122C0" w14:textId="77777777" w:rsidR="00D201D0" w:rsidRDefault="00D201D0"/>
    <w:p w14:paraId="135EFE16" w14:textId="77777777" w:rsidR="00D201D0" w:rsidRDefault="00000000">
      <w:r>
        <w:rPr>
          <w:b/>
          <w:color w:val="5D3FD3"/>
          <w:sz w:val="26"/>
        </w:rPr>
        <w:t>Client Information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2318"/>
        <w:gridCol w:w="6138"/>
      </w:tblGrid>
      <w:tr w:rsidR="00707ACD" w14:paraId="3007B7B8" w14:textId="77777777" w:rsidTr="00707ACD">
        <w:tc>
          <w:tcPr>
            <w:tcW w:w="2318" w:type="dxa"/>
          </w:tcPr>
          <w:p w14:paraId="3B01A91F" w14:textId="5FD21E67" w:rsidR="00707ACD" w:rsidRPr="00707ACD" w:rsidRDefault="00707ACD" w:rsidP="00707ACD">
            <w:pPr>
              <w:ind w:left="400"/>
              <w:rPr>
                <w:b/>
                <w:bCs/>
              </w:rPr>
            </w:pPr>
            <w:r w:rsidRPr="00707ACD">
              <w:rPr>
                <w:b/>
                <w:bCs/>
              </w:rPr>
              <w:t>Full Name:</w:t>
            </w:r>
          </w:p>
        </w:tc>
        <w:tc>
          <w:tcPr>
            <w:tcW w:w="6138" w:type="dxa"/>
          </w:tcPr>
          <w:p w14:paraId="49C1EF57" w14:textId="77777777" w:rsidR="00707ACD" w:rsidRDefault="00707ACD"/>
        </w:tc>
      </w:tr>
      <w:tr w:rsidR="00707ACD" w14:paraId="3CE42F46" w14:textId="77777777" w:rsidTr="00707ACD">
        <w:tc>
          <w:tcPr>
            <w:tcW w:w="2318" w:type="dxa"/>
          </w:tcPr>
          <w:p w14:paraId="331FE2E3" w14:textId="1AE538DA" w:rsidR="00707ACD" w:rsidRPr="00707ACD" w:rsidRDefault="00707ACD" w:rsidP="00707ACD">
            <w:pPr>
              <w:ind w:left="400"/>
              <w:rPr>
                <w:b/>
                <w:bCs/>
              </w:rPr>
            </w:pPr>
            <w:r w:rsidRPr="00707ACD">
              <w:rPr>
                <w:b/>
                <w:bCs/>
              </w:rPr>
              <w:t>Phone Number:</w:t>
            </w:r>
          </w:p>
        </w:tc>
        <w:tc>
          <w:tcPr>
            <w:tcW w:w="6138" w:type="dxa"/>
          </w:tcPr>
          <w:p w14:paraId="694FFE85" w14:textId="77777777" w:rsidR="00707ACD" w:rsidRDefault="00707ACD"/>
        </w:tc>
      </w:tr>
      <w:tr w:rsidR="00707ACD" w14:paraId="6E6B3C00" w14:textId="77777777" w:rsidTr="00707ACD">
        <w:tc>
          <w:tcPr>
            <w:tcW w:w="2318" w:type="dxa"/>
          </w:tcPr>
          <w:p w14:paraId="18F66D0B" w14:textId="66C2B818" w:rsidR="00707ACD" w:rsidRPr="00707ACD" w:rsidRDefault="00707ACD" w:rsidP="00707ACD">
            <w:pPr>
              <w:ind w:left="400"/>
              <w:rPr>
                <w:b/>
                <w:bCs/>
              </w:rPr>
            </w:pPr>
            <w:r w:rsidRPr="00707ACD">
              <w:rPr>
                <w:b/>
                <w:bCs/>
              </w:rPr>
              <w:t>Email Address:</w:t>
            </w:r>
          </w:p>
        </w:tc>
        <w:tc>
          <w:tcPr>
            <w:tcW w:w="6138" w:type="dxa"/>
          </w:tcPr>
          <w:p w14:paraId="40C205F4" w14:textId="77777777" w:rsidR="00707ACD" w:rsidRDefault="00707ACD"/>
        </w:tc>
      </w:tr>
      <w:tr w:rsidR="00707ACD" w14:paraId="26378E4B" w14:textId="77777777" w:rsidTr="00707ACD">
        <w:tc>
          <w:tcPr>
            <w:tcW w:w="2318" w:type="dxa"/>
          </w:tcPr>
          <w:p w14:paraId="22E9CE74" w14:textId="571D53B3" w:rsidR="00707ACD" w:rsidRPr="00707ACD" w:rsidRDefault="00707ACD" w:rsidP="00707ACD">
            <w:pPr>
              <w:ind w:left="400"/>
              <w:rPr>
                <w:b/>
                <w:bCs/>
              </w:rPr>
            </w:pPr>
            <w:r w:rsidRPr="00707ACD">
              <w:rPr>
                <w:b/>
                <w:bCs/>
              </w:rPr>
              <w:t>Street Address:</w:t>
            </w:r>
          </w:p>
        </w:tc>
        <w:tc>
          <w:tcPr>
            <w:tcW w:w="6138" w:type="dxa"/>
          </w:tcPr>
          <w:p w14:paraId="7EA1F4C1" w14:textId="77777777" w:rsidR="00707ACD" w:rsidRDefault="00707ACD"/>
        </w:tc>
      </w:tr>
    </w:tbl>
    <w:p w14:paraId="7F2D9841" w14:textId="77777777" w:rsidR="00D201D0" w:rsidRDefault="00D201D0"/>
    <w:p w14:paraId="13370122" w14:textId="77777777" w:rsidR="00D201D0" w:rsidRDefault="00000000">
      <w:r>
        <w:rPr>
          <w:b/>
          <w:color w:val="5D3FD3"/>
          <w:sz w:val="26"/>
        </w:rPr>
        <w:t>Home Access &amp; Pets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5108"/>
        <w:gridCol w:w="3348"/>
      </w:tblGrid>
      <w:tr w:rsidR="00707ACD" w14:paraId="5911B3D8" w14:textId="77777777" w:rsidTr="00707ACD">
        <w:tc>
          <w:tcPr>
            <w:tcW w:w="5108" w:type="dxa"/>
          </w:tcPr>
          <w:p w14:paraId="45F4E5DB" w14:textId="1F61EB31" w:rsidR="00707ACD" w:rsidRDefault="00707ACD">
            <w:r w:rsidRPr="00707ACD">
              <w:rPr>
                <w:b/>
                <w:bCs/>
              </w:rPr>
              <w:t>How do we access your home?</w:t>
            </w:r>
            <w:r>
              <w:t xml:space="preserve"> (Key, Code, etc.):</w:t>
            </w:r>
          </w:p>
        </w:tc>
        <w:tc>
          <w:tcPr>
            <w:tcW w:w="3348" w:type="dxa"/>
          </w:tcPr>
          <w:p w14:paraId="5F22E756" w14:textId="77777777" w:rsidR="00707ACD" w:rsidRDefault="00707ACD"/>
        </w:tc>
      </w:tr>
      <w:tr w:rsidR="00707ACD" w14:paraId="69F21BD8" w14:textId="77777777" w:rsidTr="00707ACD">
        <w:tc>
          <w:tcPr>
            <w:tcW w:w="5108" w:type="dxa"/>
          </w:tcPr>
          <w:p w14:paraId="172D4B00" w14:textId="13683264" w:rsidR="00707ACD" w:rsidRDefault="00707ACD">
            <w:r w:rsidRPr="00707ACD">
              <w:rPr>
                <w:b/>
                <w:bCs/>
              </w:rPr>
              <w:t>Any pets?</w:t>
            </w:r>
            <w:r>
              <w:t xml:space="preserve"> (Type, Name, Instructions):</w:t>
            </w:r>
          </w:p>
        </w:tc>
        <w:tc>
          <w:tcPr>
            <w:tcW w:w="3348" w:type="dxa"/>
          </w:tcPr>
          <w:p w14:paraId="3FA2F732" w14:textId="77777777" w:rsidR="00707ACD" w:rsidRDefault="00707ACD"/>
        </w:tc>
      </w:tr>
    </w:tbl>
    <w:p w14:paraId="5C1E7314" w14:textId="77777777" w:rsidR="00D201D0" w:rsidRDefault="00D201D0"/>
    <w:p w14:paraId="1731BE74" w14:textId="77777777" w:rsidR="00D201D0" w:rsidRDefault="00000000">
      <w:r>
        <w:rPr>
          <w:b/>
          <w:color w:val="5D3FD3"/>
          <w:sz w:val="26"/>
        </w:rPr>
        <w:t>Cleaning Preferences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3578"/>
        <w:gridCol w:w="4878"/>
      </w:tblGrid>
      <w:tr w:rsidR="00121061" w14:paraId="52A24296" w14:textId="77777777" w:rsidTr="00121061">
        <w:tc>
          <w:tcPr>
            <w:tcW w:w="3578" w:type="dxa"/>
          </w:tcPr>
          <w:p w14:paraId="4CC8AA20" w14:textId="126DF3F2" w:rsidR="00121061" w:rsidRPr="00121061" w:rsidRDefault="00121061" w:rsidP="00121061">
            <w:pPr>
              <w:rPr>
                <w:b/>
                <w:bCs/>
              </w:rPr>
            </w:pPr>
            <w:r w:rsidRPr="00121061">
              <w:rPr>
                <w:b/>
                <w:bCs/>
              </w:rPr>
              <w:t>Preferred Cleaning Days/Times</w:t>
            </w:r>
          </w:p>
        </w:tc>
        <w:tc>
          <w:tcPr>
            <w:tcW w:w="4878" w:type="dxa"/>
          </w:tcPr>
          <w:p w14:paraId="49335DCC" w14:textId="77777777" w:rsidR="00121061" w:rsidRDefault="00121061"/>
        </w:tc>
      </w:tr>
      <w:tr w:rsidR="00121061" w14:paraId="0D402141" w14:textId="77777777" w:rsidTr="00121061">
        <w:tc>
          <w:tcPr>
            <w:tcW w:w="3578" w:type="dxa"/>
          </w:tcPr>
          <w:p w14:paraId="35E1486A" w14:textId="1E6785D3" w:rsidR="00121061" w:rsidRPr="00121061" w:rsidRDefault="00121061" w:rsidP="00121061">
            <w:pPr>
              <w:rPr>
                <w:b/>
                <w:bCs/>
              </w:rPr>
            </w:pPr>
            <w:r w:rsidRPr="00121061">
              <w:rPr>
                <w:b/>
                <w:bCs/>
              </w:rPr>
              <w:t>Rooms to Focus On:</w:t>
            </w:r>
          </w:p>
        </w:tc>
        <w:tc>
          <w:tcPr>
            <w:tcW w:w="4878" w:type="dxa"/>
          </w:tcPr>
          <w:p w14:paraId="1EA3CEC5" w14:textId="77777777" w:rsidR="00121061" w:rsidRDefault="00121061"/>
        </w:tc>
      </w:tr>
      <w:tr w:rsidR="00121061" w14:paraId="2FAF4017" w14:textId="77777777" w:rsidTr="00121061">
        <w:tc>
          <w:tcPr>
            <w:tcW w:w="3578" w:type="dxa"/>
          </w:tcPr>
          <w:p w14:paraId="70486B3D" w14:textId="1B9401E2" w:rsidR="00121061" w:rsidRPr="00121061" w:rsidRDefault="00121061">
            <w:pPr>
              <w:rPr>
                <w:b/>
                <w:bCs/>
              </w:rPr>
            </w:pPr>
            <w:r w:rsidRPr="00121061">
              <w:rPr>
                <w:b/>
                <w:bCs/>
              </w:rPr>
              <w:t>Any Areas Off-</w:t>
            </w:r>
            <w:r w:rsidRPr="00121061">
              <w:rPr>
                <w:b/>
                <w:bCs/>
              </w:rPr>
              <w:t>Limits?</w:t>
            </w:r>
          </w:p>
        </w:tc>
        <w:tc>
          <w:tcPr>
            <w:tcW w:w="4878" w:type="dxa"/>
          </w:tcPr>
          <w:p w14:paraId="2546FEF2" w14:textId="77777777" w:rsidR="00121061" w:rsidRDefault="00121061"/>
        </w:tc>
      </w:tr>
      <w:tr w:rsidR="00121061" w14:paraId="6CB6D5ED" w14:textId="77777777" w:rsidTr="00121061">
        <w:tc>
          <w:tcPr>
            <w:tcW w:w="3578" w:type="dxa"/>
          </w:tcPr>
          <w:p w14:paraId="713A7257" w14:textId="181901FD" w:rsidR="00121061" w:rsidRPr="00121061" w:rsidRDefault="00121061">
            <w:pPr>
              <w:rPr>
                <w:b/>
                <w:bCs/>
              </w:rPr>
            </w:pPr>
            <w:r w:rsidRPr="00121061">
              <w:rPr>
                <w:b/>
                <w:bCs/>
              </w:rPr>
              <w:t>Preferred Products (if any)</w:t>
            </w:r>
          </w:p>
        </w:tc>
        <w:tc>
          <w:tcPr>
            <w:tcW w:w="4878" w:type="dxa"/>
          </w:tcPr>
          <w:p w14:paraId="6A417873" w14:textId="77777777" w:rsidR="00121061" w:rsidRDefault="00121061"/>
        </w:tc>
      </w:tr>
    </w:tbl>
    <w:p w14:paraId="7F02DB1B" w14:textId="77777777" w:rsidR="00D201D0" w:rsidRDefault="00D201D0"/>
    <w:p w14:paraId="2B9CA4F1" w14:textId="77777777" w:rsidR="00D201D0" w:rsidRDefault="00000000">
      <w:r>
        <w:rPr>
          <w:b/>
          <w:color w:val="5D3FD3"/>
          <w:sz w:val="26"/>
        </w:rPr>
        <w:t>Special Notes</w:t>
      </w:r>
    </w:p>
    <w:p w14:paraId="337072AA" w14:textId="77777777" w:rsidR="00D201D0" w:rsidRDefault="00000000">
      <w:pPr>
        <w:ind w:left="400"/>
      </w:pPr>
      <w:r>
        <w:t>Allergies, sensitivities, or extra instructions: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8456"/>
      </w:tblGrid>
      <w:tr w:rsidR="00121061" w14:paraId="184A7597" w14:textId="77777777" w:rsidTr="00121061">
        <w:tc>
          <w:tcPr>
            <w:tcW w:w="8856" w:type="dxa"/>
          </w:tcPr>
          <w:p w14:paraId="1D5D1DBC" w14:textId="77777777" w:rsidR="00121061" w:rsidRDefault="00121061"/>
        </w:tc>
      </w:tr>
      <w:tr w:rsidR="00121061" w14:paraId="0A5DB9A4" w14:textId="77777777" w:rsidTr="00121061">
        <w:tc>
          <w:tcPr>
            <w:tcW w:w="8856" w:type="dxa"/>
          </w:tcPr>
          <w:p w14:paraId="7B8DCF7C" w14:textId="77777777" w:rsidR="00121061" w:rsidRDefault="00121061"/>
        </w:tc>
      </w:tr>
      <w:tr w:rsidR="00121061" w14:paraId="5E6B5E71" w14:textId="77777777" w:rsidTr="00121061">
        <w:tc>
          <w:tcPr>
            <w:tcW w:w="8856" w:type="dxa"/>
          </w:tcPr>
          <w:p w14:paraId="48A78A24" w14:textId="77777777" w:rsidR="00121061" w:rsidRDefault="00121061"/>
        </w:tc>
      </w:tr>
      <w:tr w:rsidR="00121061" w14:paraId="6DF27DFE" w14:textId="77777777" w:rsidTr="00121061">
        <w:tc>
          <w:tcPr>
            <w:tcW w:w="8856" w:type="dxa"/>
          </w:tcPr>
          <w:p w14:paraId="58130D4F" w14:textId="77777777" w:rsidR="00121061" w:rsidRDefault="00121061"/>
        </w:tc>
      </w:tr>
      <w:tr w:rsidR="00121061" w14:paraId="2A213874" w14:textId="77777777" w:rsidTr="00121061">
        <w:tc>
          <w:tcPr>
            <w:tcW w:w="8856" w:type="dxa"/>
          </w:tcPr>
          <w:p w14:paraId="0AD86181" w14:textId="77777777" w:rsidR="00121061" w:rsidRDefault="00121061"/>
        </w:tc>
      </w:tr>
      <w:tr w:rsidR="00121061" w14:paraId="51BF13FD" w14:textId="77777777" w:rsidTr="00121061">
        <w:tc>
          <w:tcPr>
            <w:tcW w:w="8856" w:type="dxa"/>
          </w:tcPr>
          <w:p w14:paraId="577F8285" w14:textId="77777777" w:rsidR="00121061" w:rsidRDefault="00121061"/>
        </w:tc>
      </w:tr>
    </w:tbl>
    <w:p w14:paraId="23F3F8ED" w14:textId="77777777" w:rsidR="00121061" w:rsidRDefault="00121061">
      <w:pPr>
        <w:ind w:left="400"/>
      </w:pPr>
    </w:p>
    <w:sectPr w:rsidR="00121061" w:rsidSect="009355E5">
      <w:footerReference w:type="default" r:id="rId8"/>
      <w:pgSz w:w="12240" w:h="15840"/>
      <w:pgMar w:top="1440" w:right="1800" w:bottom="1440" w:left="1800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00D6" w14:textId="77777777" w:rsidR="00E1060E" w:rsidRDefault="00E1060E" w:rsidP="009355E5">
      <w:pPr>
        <w:spacing w:after="0" w:line="240" w:lineRule="auto"/>
      </w:pPr>
      <w:r>
        <w:separator/>
      </w:r>
    </w:p>
  </w:endnote>
  <w:endnote w:type="continuationSeparator" w:id="0">
    <w:p w14:paraId="2D746089" w14:textId="77777777" w:rsidR="00E1060E" w:rsidRDefault="00E1060E" w:rsidP="009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204E" w14:textId="5E8570D6" w:rsidR="009355E5" w:rsidRDefault="009355E5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46B369" wp14:editId="735D8BAC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17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EE6BC" w14:textId="4CAE0728" w:rsidR="009355E5" w:rsidRPr="009355E5" w:rsidRDefault="009355E5" w:rsidP="00FD2D2B">
                            <w:pPr>
                              <w:pStyle w:val="Foot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aps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9355E5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© 2026 Residential Cleaning Academy. All Rights Reserved. For personal use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046B369" id="Group 166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ThBYA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1EAEE6BC" w14:textId="4CAE0728" w:rsidR="009355E5" w:rsidRPr="009355E5" w:rsidRDefault="009355E5" w:rsidP="00FD2D2B">
                      <w:pPr>
                        <w:pStyle w:val="Foot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aps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9355E5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© 2026 Residential Cleaning Academy. All Rights Reserved. For personal use only.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9544" w14:textId="77777777" w:rsidR="00E1060E" w:rsidRDefault="00E1060E" w:rsidP="009355E5">
      <w:pPr>
        <w:spacing w:after="0" w:line="240" w:lineRule="auto"/>
      </w:pPr>
      <w:r>
        <w:separator/>
      </w:r>
    </w:p>
  </w:footnote>
  <w:footnote w:type="continuationSeparator" w:id="0">
    <w:p w14:paraId="52177A1A" w14:textId="77777777" w:rsidR="00E1060E" w:rsidRDefault="00E1060E" w:rsidP="00935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4451218">
    <w:abstractNumId w:val="8"/>
  </w:num>
  <w:num w:numId="2" w16cid:durableId="1554191898">
    <w:abstractNumId w:val="6"/>
  </w:num>
  <w:num w:numId="3" w16cid:durableId="1219048263">
    <w:abstractNumId w:val="5"/>
  </w:num>
  <w:num w:numId="4" w16cid:durableId="1256085799">
    <w:abstractNumId w:val="4"/>
  </w:num>
  <w:num w:numId="5" w16cid:durableId="716465612">
    <w:abstractNumId w:val="7"/>
  </w:num>
  <w:num w:numId="6" w16cid:durableId="1861242220">
    <w:abstractNumId w:val="3"/>
  </w:num>
  <w:num w:numId="7" w16cid:durableId="1334988495">
    <w:abstractNumId w:val="2"/>
  </w:num>
  <w:num w:numId="8" w16cid:durableId="826286832">
    <w:abstractNumId w:val="1"/>
  </w:num>
  <w:num w:numId="9" w16cid:durableId="1351637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18E8"/>
    <w:rsid w:val="00034616"/>
    <w:rsid w:val="0006063C"/>
    <w:rsid w:val="00121061"/>
    <w:rsid w:val="0015074B"/>
    <w:rsid w:val="0029639D"/>
    <w:rsid w:val="00326F90"/>
    <w:rsid w:val="00707ACD"/>
    <w:rsid w:val="009355E5"/>
    <w:rsid w:val="00AA1D8D"/>
    <w:rsid w:val="00B47730"/>
    <w:rsid w:val="00CB0664"/>
    <w:rsid w:val="00D1288E"/>
    <w:rsid w:val="00D201D0"/>
    <w:rsid w:val="00E1060E"/>
    <w:rsid w:val="00FC693F"/>
    <w:rsid w:val="00FD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789770"/>
  <w14:defaultImageDpi w14:val="300"/>
  <w15:docId w15:val="{0DE9458C-A9B6-4965-A26B-A39F6B2E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387</Characters>
  <Application>Microsoft Office Word</Application>
  <DocSecurity>0</DocSecurity>
  <Lines>24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Note</cp:lastModifiedBy>
  <cp:revision>5</cp:revision>
  <dcterms:created xsi:type="dcterms:W3CDTF">2013-12-23T23:15:00Z</dcterms:created>
  <dcterms:modified xsi:type="dcterms:W3CDTF">2026-03-19T03:35:00Z</dcterms:modified>
  <cp:category/>
</cp:coreProperties>
</file>